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11989384" name="019e6e76-1a90-7aea-bdd0-8d1ef52231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3320510" name="019e6e76-1a90-7aea-bdd0-8d1ef52231ff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95163826" name="019e6e8c-d326-7218-ae14-fa26fc18d0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5130193" name="019e6e8c-d326-7218-ae14-fa26fc18d02c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4899399" name="019e6e78-4787-7b28-96e1-d3ef15ad10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7054891" name="019e6e78-4787-7b28-96e1-d3ef15ad1001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15564236" name="019e6e85-b1c8-7810-a4b7-3599b32abe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0631242" name="019e6e85-b1c8-7810-a4b7-3599b32abe11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Dachzimmer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35308919" name="019e6e64-b12b-79e0-8c31-1fd353f236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5774564" name="019e6e64-b12b-79e0-8c31-1fd353f2368d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DG/ 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61407584" name="019e6e67-1a06-79a5-85c5-5e8ba69c50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7120129" name="019e6e67-1a06-79a5-85c5-5e8ba69c501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2359059" name="019e6e6f-21f6-7a82-9163-26e9a94eca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1685848" name="019e6e6f-21f6-7a82-9163-26e9a94eca8f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Abstellraum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69109985" name="019e6e7b-cee3-7c8e-9c12-9605fd6466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2552823" name="019e6e7b-cee3-7c8e-9c12-9605fd6466d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8539648" name="019e6e7f-2077-78d3-89fa-6d6059f149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0504949" name="019e6e7f-2077-78d3-89fa-6d6059f149e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00812555" name="019e6e87-98eb-7c1a-92f5-1ec189b6ac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3901432" name="019e6e87-98eb-7c1a-92f5-1ec189b6ac71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41814074" name="019e6e91-d15e-7883-baec-1fc7010a3d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5627658" name="019e6e91-d15e-7883-baec-1fc7010a3d6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09339429" name="019e6e96-d8ec-7df0-bc72-9d6fb14658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1376336" name="019e6e96-d8ec-7df0-bc72-9d6fb1465860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52743841" name="019e6e9f-c561-71ad-b837-325449bb5a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6147406" name="019e6e9f-c561-71ad-b837-325449bb5a22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Bügelzimmer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39212502" name="019e6e6d-7d4c-7b46-a2e6-ced75c464e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9822109" name="019e6e6d-7d4c-7b46-a2e6-ced75c464e25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22571354" name="019e6e71-07af-797a-a9e7-f0c1115506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5920250" name="019e6e71-07af-797a-a9e7-f0c111550673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94204577" name="019e6e82-097e-7aa9-a1d4-7b4d25565a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6787392" name="019e6e82-097e-7aa9-a1d4-7b4d25565a3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/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77650147" name="019e6e92-bc7f-7d00-9a5b-341032f8bd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2342033" name="019e6e92-bc7f-7d00-9a5b-341032f8bdb8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 /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98336767" name="019e6ea3-1b92-77cb-8857-3cbd9376f3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0455789" name="019e6ea3-1b92-77cb-8857-3cbd9376f39b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22024119" name="019e6e8a-16ed-7cc8-a00d-e27345e654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1242176" name="019e6e8a-16ed-7cc8-a00d-e27345e654bd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92347672" name="019e6e82-86dd-71c3-862f-faa0b7629f4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2084578" name="019e6e82-86dd-71c3-862f-faa0b7629f46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96293530" name="019e6e88-3992-7d61-82b8-beb7effab5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8878047" name="019e6e88-3992-7d61-82b8-beb7effab5d2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16394525" name="019e6e8d-e2a8-76be-89c8-49c2309289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7976885" name="019e6e8d-e2a8-76be-89c8-49c2309289c0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25614210" name="019e6e8f-bfa5-7d98-85a3-dafca80b3f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6057879" name="019e6e8f-bfa5-7d98-85a3-dafca80b3f6f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Heizung </w:t>
            </w:r>
          </w:p>
        </w:tc>
        <w:tc>
          <w:p>
            <w:pPr>
              <w:spacing w:before="0" w:after="0" w:line="240" w:lineRule="auto"/>
            </w:pPr>
            <w:r>
              <w:t>Heizung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12681285" name="019e6e93-db6e-7467-bf77-31c3071836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7032389" name="019e6e93-db6e-7467-bf77-31c3071836b4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24176930" name="019e6e97-82da-7f50-8da5-597765d595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3145630" name="019e6e97-82da-7f50-8da5-597765d595f2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Wintergarten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09041761" name="019e6ea4-999e-79d2-885a-6b4beee34b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8986450" name="019e6ea4-999e-79d2-885a-6b4beee34b65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Postgasse 18, 8427 Rorbas</w:t>
          </w:r>
        </w:p>
        <w:p>
          <w:pPr>
            <w:spacing w:before="0" w:after="0"/>
          </w:pPr>
          <w:r>
            <w:t>DN 870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footer.xml" Type="http://schemas.openxmlformats.org/officeDocument/2006/relationships/footer" Id="rId3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